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3793D" w14:textId="77777777" w:rsidR="00BB6660" w:rsidRDefault="00BB6660" w:rsidP="00BB6660">
      <w:pPr>
        <w:pStyle w:val="Kop1"/>
      </w:pPr>
    </w:p>
    <w:p w14:paraId="42DF8B33" w14:textId="26820FC3" w:rsidR="00BB6660" w:rsidRPr="00391CE4" w:rsidRDefault="00BB6660" w:rsidP="00BB6660">
      <w:pPr>
        <w:pStyle w:val="Kop1"/>
        <w:rPr>
          <w:sz w:val="36"/>
          <w:szCs w:val="36"/>
        </w:rPr>
      </w:pPr>
      <w:r w:rsidRPr="00391CE4">
        <w:rPr>
          <w:sz w:val="36"/>
          <w:szCs w:val="36"/>
        </w:rPr>
        <w:t>Beantwoordingsformulier Programma van Wensen VTH</w:t>
      </w:r>
    </w:p>
    <w:p w14:paraId="14EC0802" w14:textId="77777777" w:rsidR="00BB6660" w:rsidRDefault="00BB6660" w:rsidP="00BB6660"/>
    <w:p w14:paraId="224027F2" w14:textId="77777777" w:rsidR="005773DE" w:rsidRPr="001A5EEC" w:rsidRDefault="005773DE" w:rsidP="00BB6660"/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1165"/>
        <w:gridCol w:w="4613"/>
        <w:gridCol w:w="1134"/>
        <w:gridCol w:w="1134"/>
        <w:gridCol w:w="1447"/>
      </w:tblGrid>
      <w:tr w:rsidR="00BB6660" w:rsidRPr="001A5EEC" w14:paraId="4413BC5C" w14:textId="77777777" w:rsidTr="00BB6660">
        <w:trPr>
          <w:trHeight w:val="463"/>
        </w:trPr>
        <w:tc>
          <w:tcPr>
            <w:tcW w:w="1165" w:type="dxa"/>
            <w:vAlign w:val="center"/>
          </w:tcPr>
          <w:p w14:paraId="3DFBFE75" w14:textId="77777777" w:rsidR="00BB6660" w:rsidRPr="001A5EEC" w:rsidRDefault="00BB6660" w:rsidP="00F371BE">
            <w:pPr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1A5EEC">
              <w:rPr>
                <w:rFonts w:asciiTheme="majorHAnsi" w:hAnsiTheme="majorHAnsi" w:cstheme="majorHAnsi"/>
                <w:b/>
                <w:bCs/>
              </w:rPr>
              <w:t>Nr</w:t>
            </w:r>
            <w:proofErr w:type="spellEnd"/>
          </w:p>
        </w:tc>
        <w:tc>
          <w:tcPr>
            <w:tcW w:w="4613" w:type="dxa"/>
            <w:vAlign w:val="center"/>
          </w:tcPr>
          <w:p w14:paraId="075D9E28" w14:textId="77777777" w:rsidR="00BB6660" w:rsidRPr="001A5EEC" w:rsidRDefault="00BB6660" w:rsidP="00F371BE">
            <w:pPr>
              <w:rPr>
                <w:rFonts w:asciiTheme="majorHAnsi" w:hAnsiTheme="majorHAnsi" w:cstheme="majorHAnsi"/>
                <w:b/>
                <w:bCs/>
              </w:rPr>
            </w:pPr>
            <w:r w:rsidRPr="001A5EEC">
              <w:rPr>
                <w:rFonts w:asciiTheme="majorHAnsi" w:hAnsiTheme="majorHAnsi" w:cstheme="majorHAnsi"/>
                <w:b/>
                <w:bCs/>
              </w:rPr>
              <w:t>Beschrijving</w:t>
            </w:r>
          </w:p>
        </w:tc>
        <w:tc>
          <w:tcPr>
            <w:tcW w:w="1134" w:type="dxa"/>
            <w:vAlign w:val="center"/>
          </w:tcPr>
          <w:p w14:paraId="2D891B3B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A5EEC">
              <w:rPr>
                <w:rFonts w:asciiTheme="majorHAnsi" w:hAnsiTheme="majorHAnsi" w:cstheme="majorHAnsi"/>
                <w:b/>
                <w:bCs/>
              </w:rPr>
              <w:t>Punten</w:t>
            </w:r>
          </w:p>
        </w:tc>
        <w:tc>
          <w:tcPr>
            <w:tcW w:w="1134" w:type="dxa"/>
            <w:vAlign w:val="center"/>
          </w:tcPr>
          <w:p w14:paraId="7FE670D5" w14:textId="77777777" w:rsidR="00BB6660" w:rsidRPr="001A5EEC" w:rsidRDefault="00BB6660" w:rsidP="00F371BE">
            <w:pPr>
              <w:rPr>
                <w:rFonts w:asciiTheme="majorHAnsi" w:hAnsiTheme="majorHAnsi" w:cstheme="majorHAnsi"/>
                <w:b/>
                <w:bCs/>
              </w:rPr>
            </w:pPr>
            <w:r w:rsidRPr="001A5EEC">
              <w:rPr>
                <w:rFonts w:asciiTheme="majorHAnsi" w:hAnsiTheme="majorHAnsi" w:cstheme="majorHAnsi"/>
                <w:b/>
                <w:bCs/>
              </w:rPr>
              <w:t xml:space="preserve">Voldoet </w:t>
            </w:r>
          </w:p>
        </w:tc>
        <w:tc>
          <w:tcPr>
            <w:tcW w:w="1447" w:type="dxa"/>
            <w:vAlign w:val="center"/>
          </w:tcPr>
          <w:p w14:paraId="4683A9BE" w14:textId="77777777" w:rsidR="00BB6660" w:rsidRPr="001A5EEC" w:rsidRDefault="00BB6660" w:rsidP="00F371BE">
            <w:pPr>
              <w:rPr>
                <w:rFonts w:asciiTheme="majorHAnsi" w:hAnsiTheme="majorHAnsi" w:cstheme="majorHAnsi"/>
                <w:b/>
                <w:bCs/>
              </w:rPr>
            </w:pPr>
            <w:r w:rsidRPr="001A5EEC">
              <w:rPr>
                <w:rFonts w:asciiTheme="majorHAnsi" w:hAnsiTheme="majorHAnsi" w:cstheme="majorHAnsi"/>
                <w:b/>
                <w:bCs/>
              </w:rPr>
              <w:t>Voldoet niet</w:t>
            </w:r>
          </w:p>
        </w:tc>
      </w:tr>
      <w:tr w:rsidR="00BB6660" w:rsidRPr="001A5EEC" w14:paraId="51D19618" w14:textId="77777777" w:rsidTr="00BB6660">
        <w:tc>
          <w:tcPr>
            <w:tcW w:w="1165" w:type="dxa"/>
          </w:tcPr>
          <w:p w14:paraId="442DE333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W2-1</w:t>
            </w:r>
          </w:p>
        </w:tc>
        <w:tc>
          <w:tcPr>
            <w:tcW w:w="4613" w:type="dxa"/>
          </w:tcPr>
          <w:p w14:paraId="2F71E3D6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Voor binnengekomen adviesverzoeken vanuit het SWF wordt automatisch een zaak aangemaakt.</w:t>
            </w:r>
          </w:p>
        </w:tc>
        <w:tc>
          <w:tcPr>
            <w:tcW w:w="1134" w:type="dxa"/>
          </w:tcPr>
          <w:p w14:paraId="3F3E4715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5339CF43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6BD126FD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5395CF9A" w14:textId="77777777" w:rsidTr="00BB6660">
        <w:tc>
          <w:tcPr>
            <w:tcW w:w="1165" w:type="dxa"/>
          </w:tcPr>
          <w:p w14:paraId="7077FCFE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W2-2</w:t>
            </w:r>
          </w:p>
        </w:tc>
        <w:tc>
          <w:tcPr>
            <w:tcW w:w="4613" w:type="dxa"/>
          </w:tcPr>
          <w:p w14:paraId="46319A27" w14:textId="06AE97C1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Werkvoorraadscherm velden tonen/verbergen</w:t>
            </w:r>
          </w:p>
        </w:tc>
        <w:tc>
          <w:tcPr>
            <w:tcW w:w="1134" w:type="dxa"/>
          </w:tcPr>
          <w:p w14:paraId="77F3AA00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134" w:type="dxa"/>
          </w:tcPr>
          <w:p w14:paraId="59CDA80D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41B4E3D9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2222436D" w14:textId="77777777" w:rsidTr="00BB6660">
        <w:tc>
          <w:tcPr>
            <w:tcW w:w="1165" w:type="dxa"/>
          </w:tcPr>
          <w:p w14:paraId="354A23A2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W2-3</w:t>
            </w:r>
          </w:p>
        </w:tc>
        <w:tc>
          <w:tcPr>
            <w:tcW w:w="4613" w:type="dxa"/>
          </w:tcPr>
          <w:p w14:paraId="7845CBC6" w14:textId="131779F6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Opmerkingenveld per zaak</w:t>
            </w:r>
          </w:p>
        </w:tc>
        <w:tc>
          <w:tcPr>
            <w:tcW w:w="1134" w:type="dxa"/>
          </w:tcPr>
          <w:p w14:paraId="28A7678A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393BCF4F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468CC9B0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54966341" w14:textId="77777777" w:rsidTr="00BB6660">
        <w:tc>
          <w:tcPr>
            <w:tcW w:w="1165" w:type="dxa"/>
          </w:tcPr>
          <w:p w14:paraId="178161F3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W2-4</w:t>
            </w:r>
          </w:p>
        </w:tc>
        <w:tc>
          <w:tcPr>
            <w:tcW w:w="4613" w:type="dxa"/>
          </w:tcPr>
          <w:p w14:paraId="59976757" w14:textId="4FC6A792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Tabel productcodes per samenwerkingspartner</w:t>
            </w:r>
          </w:p>
        </w:tc>
        <w:tc>
          <w:tcPr>
            <w:tcW w:w="1134" w:type="dxa"/>
          </w:tcPr>
          <w:p w14:paraId="20645A10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44DFC90A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58306B6F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5A29FFE6" w14:textId="77777777" w:rsidTr="00BB6660">
        <w:tc>
          <w:tcPr>
            <w:tcW w:w="1165" w:type="dxa"/>
          </w:tcPr>
          <w:p w14:paraId="286A9DF7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W2-5</w:t>
            </w:r>
          </w:p>
        </w:tc>
        <w:tc>
          <w:tcPr>
            <w:tcW w:w="4613" w:type="dxa"/>
          </w:tcPr>
          <w:p w14:paraId="1D3ACF0B" w14:textId="746131F6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Sorteren en filteren zoekresultaten</w:t>
            </w:r>
          </w:p>
        </w:tc>
        <w:tc>
          <w:tcPr>
            <w:tcW w:w="1134" w:type="dxa"/>
          </w:tcPr>
          <w:p w14:paraId="7425A951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134" w:type="dxa"/>
          </w:tcPr>
          <w:p w14:paraId="63DD7DD6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43316CDC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3D6CF3B7" w14:textId="77777777" w:rsidTr="00BB6660">
        <w:tc>
          <w:tcPr>
            <w:tcW w:w="1165" w:type="dxa"/>
          </w:tcPr>
          <w:p w14:paraId="184AFB71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W2-6</w:t>
            </w:r>
          </w:p>
        </w:tc>
        <w:tc>
          <w:tcPr>
            <w:tcW w:w="4613" w:type="dxa"/>
          </w:tcPr>
          <w:p w14:paraId="0F9CCC36" w14:textId="790FF61A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AI vult toelichting bestanden DSO</w:t>
            </w:r>
          </w:p>
        </w:tc>
        <w:tc>
          <w:tcPr>
            <w:tcW w:w="1134" w:type="dxa"/>
          </w:tcPr>
          <w:p w14:paraId="0D52E2E6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3FD75CA2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44098CD7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28C2B0D9" w14:textId="77777777" w:rsidTr="00BB6660">
        <w:tc>
          <w:tcPr>
            <w:tcW w:w="1165" w:type="dxa"/>
          </w:tcPr>
          <w:p w14:paraId="17CE84A1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W2-7</w:t>
            </w:r>
          </w:p>
        </w:tc>
        <w:tc>
          <w:tcPr>
            <w:tcW w:w="4613" w:type="dxa"/>
          </w:tcPr>
          <w:p w14:paraId="68C2E376" w14:textId="6F0A4BEF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Bulk documenttype instellen</w:t>
            </w:r>
          </w:p>
        </w:tc>
        <w:tc>
          <w:tcPr>
            <w:tcW w:w="1134" w:type="dxa"/>
          </w:tcPr>
          <w:p w14:paraId="179D10F1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134" w:type="dxa"/>
          </w:tcPr>
          <w:p w14:paraId="7F9FB6AD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2D3015D7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31B01D8E" w14:textId="77777777" w:rsidTr="00BB6660">
        <w:tc>
          <w:tcPr>
            <w:tcW w:w="1165" w:type="dxa"/>
          </w:tcPr>
          <w:p w14:paraId="50074335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W2-8</w:t>
            </w:r>
          </w:p>
        </w:tc>
        <w:tc>
          <w:tcPr>
            <w:tcW w:w="4613" w:type="dxa"/>
          </w:tcPr>
          <w:p w14:paraId="41AA21F1" w14:textId="0232B9B0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Meerdere documenttypes en selecties</w:t>
            </w:r>
          </w:p>
        </w:tc>
        <w:tc>
          <w:tcPr>
            <w:tcW w:w="1134" w:type="dxa"/>
          </w:tcPr>
          <w:p w14:paraId="36E504A6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134" w:type="dxa"/>
          </w:tcPr>
          <w:p w14:paraId="0AF035F1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3C5205AA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61A15CAB" w14:textId="77777777" w:rsidTr="00BB6660">
        <w:tc>
          <w:tcPr>
            <w:tcW w:w="1165" w:type="dxa"/>
          </w:tcPr>
          <w:p w14:paraId="4C6A9F69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W2-9</w:t>
            </w:r>
          </w:p>
        </w:tc>
        <w:tc>
          <w:tcPr>
            <w:tcW w:w="4613" w:type="dxa"/>
          </w:tcPr>
          <w:p w14:paraId="31725C48" w14:textId="1BE38359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Algemene e-maillijst beheer</w:t>
            </w:r>
          </w:p>
        </w:tc>
        <w:tc>
          <w:tcPr>
            <w:tcW w:w="1134" w:type="dxa"/>
          </w:tcPr>
          <w:p w14:paraId="0B4B0788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134" w:type="dxa"/>
          </w:tcPr>
          <w:p w14:paraId="586CA9EC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5BBFA171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65772A56" w14:textId="77777777" w:rsidTr="00BB6660">
        <w:tc>
          <w:tcPr>
            <w:tcW w:w="1165" w:type="dxa"/>
          </w:tcPr>
          <w:p w14:paraId="066CE630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W2-10</w:t>
            </w:r>
          </w:p>
        </w:tc>
        <w:tc>
          <w:tcPr>
            <w:tcW w:w="4613" w:type="dxa"/>
          </w:tcPr>
          <w:p w14:paraId="1AC77FA7" w14:textId="7E65A122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Werken met documentclassificatie</w:t>
            </w:r>
          </w:p>
        </w:tc>
        <w:tc>
          <w:tcPr>
            <w:tcW w:w="1134" w:type="dxa"/>
          </w:tcPr>
          <w:p w14:paraId="7278F6B1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134" w:type="dxa"/>
          </w:tcPr>
          <w:p w14:paraId="259CDA04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0D648CB8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7E9E52C7" w14:textId="77777777" w:rsidTr="00BB6660">
        <w:tc>
          <w:tcPr>
            <w:tcW w:w="1165" w:type="dxa"/>
          </w:tcPr>
          <w:p w14:paraId="27A007A0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W2-11</w:t>
            </w:r>
          </w:p>
        </w:tc>
        <w:tc>
          <w:tcPr>
            <w:tcW w:w="4613" w:type="dxa"/>
          </w:tcPr>
          <w:p w14:paraId="41514B8F" w14:textId="1DDB3AA5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Signalering nieuwe documenten</w:t>
            </w:r>
          </w:p>
        </w:tc>
        <w:tc>
          <w:tcPr>
            <w:tcW w:w="1134" w:type="dxa"/>
          </w:tcPr>
          <w:p w14:paraId="66CC7CE5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4DE05620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3254E9E9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35805DCC" w14:textId="77777777" w:rsidTr="00BB6660">
        <w:tc>
          <w:tcPr>
            <w:tcW w:w="1165" w:type="dxa"/>
          </w:tcPr>
          <w:p w14:paraId="1ADA92E8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W2-12</w:t>
            </w:r>
          </w:p>
        </w:tc>
        <w:tc>
          <w:tcPr>
            <w:tcW w:w="4613" w:type="dxa"/>
          </w:tcPr>
          <w:p w14:paraId="4E429670" w14:textId="2CD5B706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Metingen in PDF</w:t>
            </w:r>
          </w:p>
        </w:tc>
        <w:tc>
          <w:tcPr>
            <w:tcW w:w="1134" w:type="dxa"/>
          </w:tcPr>
          <w:p w14:paraId="6B921D74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5F80D204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6C05CC6D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5EB14C06" w14:textId="77777777" w:rsidTr="00BB6660">
        <w:tc>
          <w:tcPr>
            <w:tcW w:w="1165" w:type="dxa"/>
          </w:tcPr>
          <w:p w14:paraId="189B19AD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W2-13</w:t>
            </w:r>
          </w:p>
        </w:tc>
        <w:tc>
          <w:tcPr>
            <w:tcW w:w="4613" w:type="dxa"/>
          </w:tcPr>
          <w:p w14:paraId="1134CF07" w14:textId="58862210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Handtekeningen en logo in sjablonen</w:t>
            </w:r>
          </w:p>
        </w:tc>
        <w:tc>
          <w:tcPr>
            <w:tcW w:w="1134" w:type="dxa"/>
          </w:tcPr>
          <w:p w14:paraId="31F6F677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6A5A1289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1C8613C6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65BA1E06" w14:textId="77777777" w:rsidTr="00BB6660">
        <w:tc>
          <w:tcPr>
            <w:tcW w:w="1165" w:type="dxa"/>
          </w:tcPr>
          <w:p w14:paraId="52BE6BC1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W3-1</w:t>
            </w:r>
          </w:p>
        </w:tc>
        <w:tc>
          <w:tcPr>
            <w:tcW w:w="4613" w:type="dxa"/>
          </w:tcPr>
          <w:p w14:paraId="6E38A254" w14:textId="4E98D73D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Koppeling/API BAG gegevens</w:t>
            </w:r>
          </w:p>
        </w:tc>
        <w:tc>
          <w:tcPr>
            <w:tcW w:w="1134" w:type="dxa"/>
          </w:tcPr>
          <w:p w14:paraId="0DB85AD8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7481BA5A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2FD6FD24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65D6A9AD" w14:textId="77777777" w:rsidTr="00BB6660">
        <w:tc>
          <w:tcPr>
            <w:tcW w:w="1165" w:type="dxa"/>
          </w:tcPr>
          <w:p w14:paraId="301EC51E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W3-2</w:t>
            </w:r>
          </w:p>
        </w:tc>
        <w:tc>
          <w:tcPr>
            <w:tcW w:w="4613" w:type="dxa"/>
          </w:tcPr>
          <w:p w14:paraId="277CC9D2" w14:textId="0F0F0754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Koppeling anonimiseringstool</w:t>
            </w:r>
          </w:p>
        </w:tc>
        <w:tc>
          <w:tcPr>
            <w:tcW w:w="1134" w:type="dxa"/>
          </w:tcPr>
          <w:p w14:paraId="7957406C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234F65D9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3802FDFD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139320AA" w14:textId="77777777" w:rsidTr="00BB6660">
        <w:tc>
          <w:tcPr>
            <w:tcW w:w="1165" w:type="dxa"/>
          </w:tcPr>
          <w:p w14:paraId="773838B9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W3-4</w:t>
            </w:r>
          </w:p>
        </w:tc>
        <w:tc>
          <w:tcPr>
            <w:tcW w:w="4613" w:type="dxa"/>
          </w:tcPr>
          <w:p w14:paraId="42E4FA1B" w14:textId="72C700F1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Koppeling BRP API</w:t>
            </w:r>
          </w:p>
        </w:tc>
        <w:tc>
          <w:tcPr>
            <w:tcW w:w="1134" w:type="dxa"/>
          </w:tcPr>
          <w:p w14:paraId="655BC309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0C561953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5E162B97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0214F912" w14:textId="77777777" w:rsidTr="00BB6660">
        <w:tc>
          <w:tcPr>
            <w:tcW w:w="1165" w:type="dxa"/>
          </w:tcPr>
          <w:p w14:paraId="0E58E750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W5-1</w:t>
            </w:r>
          </w:p>
        </w:tc>
        <w:tc>
          <w:tcPr>
            <w:tcW w:w="4613" w:type="dxa"/>
          </w:tcPr>
          <w:p w14:paraId="03AE9B78" w14:textId="2D1B656E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Waardering aggregatieniveaus</w:t>
            </w:r>
          </w:p>
        </w:tc>
        <w:tc>
          <w:tcPr>
            <w:tcW w:w="1134" w:type="dxa"/>
          </w:tcPr>
          <w:p w14:paraId="5C8EEEEF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72712455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798BC517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30ED3CF2" w14:textId="77777777" w:rsidTr="00BB6660">
        <w:tc>
          <w:tcPr>
            <w:tcW w:w="1165" w:type="dxa"/>
          </w:tcPr>
          <w:p w14:paraId="79A3E8CC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W5-2</w:t>
            </w:r>
          </w:p>
        </w:tc>
        <w:tc>
          <w:tcPr>
            <w:tcW w:w="4613" w:type="dxa"/>
          </w:tcPr>
          <w:p w14:paraId="2026E255" w14:textId="6A251ECC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Afleiding waardering informatieobjecten</w:t>
            </w:r>
          </w:p>
        </w:tc>
        <w:tc>
          <w:tcPr>
            <w:tcW w:w="1134" w:type="dxa"/>
          </w:tcPr>
          <w:p w14:paraId="0EC5A9FA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5016A027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0F0AEB30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4434FBBC" w14:textId="77777777" w:rsidTr="00BB6660">
        <w:tc>
          <w:tcPr>
            <w:tcW w:w="1165" w:type="dxa"/>
          </w:tcPr>
          <w:p w14:paraId="1847E5B6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W6-1a</w:t>
            </w:r>
          </w:p>
        </w:tc>
        <w:tc>
          <w:tcPr>
            <w:tcW w:w="4613" w:type="dxa"/>
          </w:tcPr>
          <w:p w14:paraId="194429C5" w14:textId="5F8AC7F0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Kopie legesverordening</w:t>
            </w:r>
          </w:p>
        </w:tc>
        <w:tc>
          <w:tcPr>
            <w:tcW w:w="1134" w:type="dxa"/>
          </w:tcPr>
          <w:p w14:paraId="67033C50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134" w:type="dxa"/>
          </w:tcPr>
          <w:p w14:paraId="022DA96D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2CC95E57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056DB094" w14:textId="77777777" w:rsidTr="00BB6660">
        <w:tc>
          <w:tcPr>
            <w:tcW w:w="1165" w:type="dxa"/>
          </w:tcPr>
          <w:p w14:paraId="3FAA3AC2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W6-1b</w:t>
            </w:r>
          </w:p>
        </w:tc>
        <w:tc>
          <w:tcPr>
            <w:tcW w:w="4613" w:type="dxa"/>
          </w:tcPr>
          <w:p w14:paraId="009CE7B1" w14:textId="2FF4DB38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proofErr w:type="spellStart"/>
            <w:r w:rsidRPr="001A5EEC">
              <w:rPr>
                <w:rFonts w:asciiTheme="majorHAnsi" w:hAnsiTheme="majorHAnsi" w:cstheme="majorHAnsi"/>
              </w:rPr>
              <w:t>Gebruikerscommunity</w:t>
            </w:r>
            <w:proofErr w:type="spellEnd"/>
          </w:p>
        </w:tc>
        <w:tc>
          <w:tcPr>
            <w:tcW w:w="1134" w:type="dxa"/>
          </w:tcPr>
          <w:p w14:paraId="1E712228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134" w:type="dxa"/>
          </w:tcPr>
          <w:p w14:paraId="75381C7D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04A9E974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4A640CFA" w14:textId="77777777" w:rsidTr="00BB6660">
        <w:tc>
          <w:tcPr>
            <w:tcW w:w="1165" w:type="dxa"/>
          </w:tcPr>
          <w:p w14:paraId="5C1BE266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W6-1c</w:t>
            </w:r>
          </w:p>
        </w:tc>
        <w:tc>
          <w:tcPr>
            <w:tcW w:w="4613" w:type="dxa"/>
          </w:tcPr>
          <w:p w14:paraId="34C94B95" w14:textId="4FDEC33D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Aanpassen helpteksten/menu</w:t>
            </w:r>
          </w:p>
        </w:tc>
        <w:tc>
          <w:tcPr>
            <w:tcW w:w="1134" w:type="dxa"/>
          </w:tcPr>
          <w:p w14:paraId="29655584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2F8E803F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08DABBD2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698F193E" w14:textId="77777777" w:rsidTr="00BB6660">
        <w:tc>
          <w:tcPr>
            <w:tcW w:w="1165" w:type="dxa"/>
          </w:tcPr>
          <w:p w14:paraId="7B52BAAB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W6-1d</w:t>
            </w:r>
          </w:p>
        </w:tc>
        <w:tc>
          <w:tcPr>
            <w:tcW w:w="4613" w:type="dxa"/>
          </w:tcPr>
          <w:p w14:paraId="2FD028E2" w14:textId="577C1FDA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Opslaan gebruikersvoorkeuren</w:t>
            </w:r>
          </w:p>
        </w:tc>
        <w:tc>
          <w:tcPr>
            <w:tcW w:w="1134" w:type="dxa"/>
          </w:tcPr>
          <w:p w14:paraId="5FBD3C31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134" w:type="dxa"/>
          </w:tcPr>
          <w:p w14:paraId="79BB18B0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19AEFF91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22BF75BD" w14:textId="77777777" w:rsidTr="00BB6660">
        <w:tc>
          <w:tcPr>
            <w:tcW w:w="1165" w:type="dxa"/>
          </w:tcPr>
          <w:p w14:paraId="31C848E0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W7-1</w:t>
            </w:r>
          </w:p>
        </w:tc>
        <w:tc>
          <w:tcPr>
            <w:tcW w:w="4613" w:type="dxa"/>
          </w:tcPr>
          <w:p w14:paraId="6BA07BAF" w14:textId="1A16ABBC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  <w:proofErr w:type="spellStart"/>
            <w:r w:rsidRPr="001A5EEC">
              <w:rPr>
                <w:rFonts w:asciiTheme="majorHAnsi" w:hAnsiTheme="majorHAnsi" w:cstheme="majorHAnsi"/>
              </w:rPr>
              <w:t>Backup</w:t>
            </w:r>
            <w:proofErr w:type="spellEnd"/>
            <w:r w:rsidRPr="001A5EEC">
              <w:rPr>
                <w:rFonts w:asciiTheme="majorHAnsi" w:hAnsiTheme="majorHAnsi" w:cstheme="majorHAnsi"/>
              </w:rPr>
              <w:t xml:space="preserve"> &amp; restore test jaarlijks</w:t>
            </w:r>
          </w:p>
        </w:tc>
        <w:tc>
          <w:tcPr>
            <w:tcW w:w="1134" w:type="dxa"/>
          </w:tcPr>
          <w:p w14:paraId="06B5DF44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</w:rPr>
            </w:pPr>
            <w:r w:rsidRPr="001A5EE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134" w:type="dxa"/>
          </w:tcPr>
          <w:p w14:paraId="0A42DC65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420DB402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  <w:tr w:rsidR="00BB6660" w:rsidRPr="001A5EEC" w14:paraId="6E76893F" w14:textId="77777777" w:rsidTr="00BB6660">
        <w:trPr>
          <w:trHeight w:val="710"/>
        </w:trPr>
        <w:tc>
          <w:tcPr>
            <w:tcW w:w="1165" w:type="dxa"/>
            <w:vAlign w:val="center"/>
          </w:tcPr>
          <w:p w14:paraId="2614924D" w14:textId="2AEB055C" w:rsidR="00BB6660" w:rsidRPr="001A5EEC" w:rsidRDefault="00BB6660" w:rsidP="00F371BE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613" w:type="dxa"/>
            <w:vAlign w:val="center"/>
          </w:tcPr>
          <w:p w14:paraId="7E3D681D" w14:textId="15396547" w:rsidR="00BB6660" w:rsidRPr="001A5EEC" w:rsidRDefault="00BB6660" w:rsidP="00BB6660">
            <w:pPr>
              <w:jc w:val="right"/>
              <w:rPr>
                <w:rFonts w:asciiTheme="majorHAnsi" w:hAnsiTheme="majorHAnsi" w:cstheme="majorHAnsi"/>
                <w:b/>
                <w:bCs/>
              </w:rPr>
            </w:pPr>
            <w:r w:rsidRPr="001A5EEC">
              <w:rPr>
                <w:rFonts w:asciiTheme="majorHAnsi" w:hAnsiTheme="majorHAnsi" w:cstheme="majorHAnsi"/>
                <w:b/>
                <w:bCs/>
              </w:rPr>
              <w:t>TOTAAL</w:t>
            </w:r>
          </w:p>
        </w:tc>
        <w:tc>
          <w:tcPr>
            <w:tcW w:w="1134" w:type="dxa"/>
            <w:vAlign w:val="center"/>
          </w:tcPr>
          <w:p w14:paraId="14D02011" w14:textId="77777777" w:rsidR="00BB6660" w:rsidRPr="001A5EEC" w:rsidRDefault="00BB6660" w:rsidP="00BB666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A5EEC">
              <w:rPr>
                <w:rFonts w:asciiTheme="majorHAnsi" w:hAnsiTheme="majorHAnsi" w:cstheme="majorHAnsi"/>
                <w:b/>
                <w:bCs/>
              </w:rPr>
              <w:t>100</w:t>
            </w:r>
          </w:p>
        </w:tc>
        <w:tc>
          <w:tcPr>
            <w:tcW w:w="1134" w:type="dxa"/>
          </w:tcPr>
          <w:p w14:paraId="0F6AE5A6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47" w:type="dxa"/>
          </w:tcPr>
          <w:p w14:paraId="12F8D0FF" w14:textId="77777777" w:rsidR="00BB6660" w:rsidRPr="001A5EEC" w:rsidRDefault="00BB6660" w:rsidP="00F371BE">
            <w:pPr>
              <w:rPr>
                <w:rFonts w:asciiTheme="majorHAnsi" w:hAnsiTheme="majorHAnsi" w:cstheme="majorHAnsi"/>
              </w:rPr>
            </w:pPr>
          </w:p>
        </w:tc>
      </w:tr>
    </w:tbl>
    <w:p w14:paraId="547C2215" w14:textId="77777777" w:rsidR="00BB6660" w:rsidRDefault="00BB6660" w:rsidP="00BB6660"/>
    <w:p w14:paraId="59520B8A" w14:textId="77777777" w:rsidR="000A3D42" w:rsidRDefault="000A3D42" w:rsidP="00721154">
      <w:pPr>
        <w:pStyle w:val="Lijstopsomteken"/>
        <w:numPr>
          <w:ilvl w:val="0"/>
          <w:numId w:val="0"/>
        </w:numPr>
        <w:rPr>
          <w:rFonts w:ascii="Lucida Sans" w:eastAsia="Lucida Sans" w:hAnsi="Lucida Sans" w:cs="Lucida Sans"/>
        </w:rPr>
      </w:pPr>
    </w:p>
    <w:sectPr w:rsidR="000A3D42" w:rsidSect="00CF5F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041" w:bottom="1440" w:left="1800" w:header="720" w:footer="4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1F628" w14:textId="77777777" w:rsidR="00AF0DE7" w:rsidRDefault="00AF0DE7" w:rsidP="0066667A">
      <w:pPr>
        <w:spacing w:after="0" w:line="240" w:lineRule="auto"/>
      </w:pPr>
      <w:r>
        <w:separator/>
      </w:r>
    </w:p>
  </w:endnote>
  <w:endnote w:type="continuationSeparator" w:id="0">
    <w:p w14:paraId="7492DCCF" w14:textId="77777777" w:rsidR="00AF0DE7" w:rsidRDefault="00AF0DE7" w:rsidP="00666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C1780" w14:textId="77777777" w:rsidR="0090522F" w:rsidRDefault="0090522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328512"/>
      <w:docPartObj>
        <w:docPartGallery w:val="Page Numbers (Bottom of Page)"/>
        <w:docPartUnique/>
      </w:docPartObj>
    </w:sdtPr>
    <w:sdtEndPr/>
    <w:sdtContent>
      <w:p w14:paraId="219E599F" w14:textId="76CEACDB" w:rsidR="00CF5FA4" w:rsidRDefault="00CF5FA4" w:rsidP="00CF5FA4">
        <w:pPr>
          <w:pStyle w:val="Voettekst"/>
          <w:ind w:hanging="851"/>
        </w:pPr>
        <w:r w:rsidRPr="00B25B71">
          <w:rPr>
            <w:rFonts w:asciiTheme="majorHAnsi" w:hAnsiTheme="majorHAnsi" w:cstheme="majorHAnsi"/>
            <w:sz w:val="24"/>
            <w:szCs w:val="24"/>
          </w:rPr>
          <w:t>Aanbesteding VTH</w:t>
        </w:r>
        <w:r w:rsidR="0090522F">
          <w:rPr>
            <w:rFonts w:asciiTheme="majorHAnsi" w:hAnsiTheme="majorHAnsi" w:cstheme="majorHAnsi"/>
            <w:sz w:val="24"/>
            <w:szCs w:val="24"/>
          </w:rPr>
          <w:t>-systeem</w:t>
        </w:r>
        <w:r w:rsidRPr="00B25B71">
          <w:rPr>
            <w:rFonts w:asciiTheme="majorHAnsi" w:hAnsiTheme="majorHAnsi" w:cstheme="majorHAnsi"/>
            <w:sz w:val="24"/>
            <w:szCs w:val="24"/>
          </w:rPr>
          <w:t xml:space="preserve"> gemeente Molenlanden</w:t>
        </w:r>
        <w:r>
          <w:rPr>
            <w:rFonts w:asciiTheme="majorHAnsi" w:hAnsiTheme="majorHAnsi" w:cstheme="majorHAnsi"/>
            <w:sz w:val="24"/>
            <w:szCs w:val="24"/>
          </w:rPr>
          <w:t xml:space="preserve"> juni 2026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E92572" w14:textId="77777777" w:rsidR="0066667A" w:rsidRDefault="0066667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50F8" w14:textId="77777777" w:rsidR="0090522F" w:rsidRDefault="009052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7559C" w14:textId="77777777" w:rsidR="00AF0DE7" w:rsidRDefault="00AF0DE7" w:rsidP="0066667A">
      <w:pPr>
        <w:spacing w:after="0" w:line="240" w:lineRule="auto"/>
      </w:pPr>
      <w:r>
        <w:separator/>
      </w:r>
    </w:p>
  </w:footnote>
  <w:footnote w:type="continuationSeparator" w:id="0">
    <w:p w14:paraId="538403F5" w14:textId="77777777" w:rsidR="00AF0DE7" w:rsidRDefault="00AF0DE7" w:rsidP="00666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B0773" w14:textId="77777777" w:rsidR="0090522F" w:rsidRDefault="0090522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56B7" w14:textId="70D968EA" w:rsidR="005F0A00" w:rsidRDefault="005F0A0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324F281" wp14:editId="47BDE7CD">
          <wp:simplePos x="0" y="0"/>
          <wp:positionH relativeFrom="column">
            <wp:posOffset>3276600</wp:posOffset>
          </wp:positionH>
          <wp:positionV relativeFrom="paragraph">
            <wp:posOffset>-228600</wp:posOffset>
          </wp:positionV>
          <wp:extent cx="3200400" cy="794544"/>
          <wp:effectExtent l="0" t="0" r="0" b="0"/>
          <wp:wrapNone/>
          <wp:docPr id="2010878871" name="drawing">
            <a:extLst xmlns:a="http://schemas.openxmlformats.org/drawingml/2006/main">
              <a:ext uri="{FF2B5EF4-FFF2-40B4-BE49-F238E27FC236}">
                <a16:creationId xmlns:a16="http://schemas.microsoft.com/office/drawing/2014/main" id="{3230EFF8-1140-4107-B235-E7387846EBA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500351" name="Picture 15365003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00400" cy="7945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59052C" w14:textId="77777777" w:rsidR="005F0A00" w:rsidRDefault="005F0A0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C8E8" w14:textId="77777777" w:rsidR="0090522F" w:rsidRDefault="0090522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F3BC34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4980834">
    <w:abstractNumId w:val="3"/>
  </w:num>
  <w:num w:numId="2" w16cid:durableId="1291328512">
    <w:abstractNumId w:val="7"/>
  </w:num>
  <w:num w:numId="3" w16cid:durableId="1352300768">
    <w:abstractNumId w:val="6"/>
  </w:num>
  <w:num w:numId="4" w16cid:durableId="1435008028">
    <w:abstractNumId w:val="8"/>
  </w:num>
  <w:num w:numId="5" w16cid:durableId="1672676597">
    <w:abstractNumId w:val="0"/>
  </w:num>
  <w:num w:numId="6" w16cid:durableId="1784956095">
    <w:abstractNumId w:val="5"/>
  </w:num>
  <w:num w:numId="7" w16cid:durableId="1993480010">
    <w:abstractNumId w:val="2"/>
  </w:num>
  <w:num w:numId="8" w16cid:durableId="274872642">
    <w:abstractNumId w:val="4"/>
  </w:num>
  <w:num w:numId="9" w16cid:durableId="457916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5FFC"/>
    <w:rsid w:val="0006063C"/>
    <w:rsid w:val="000708EA"/>
    <w:rsid w:val="00097554"/>
    <w:rsid w:val="000A3D1F"/>
    <w:rsid w:val="000A3D42"/>
    <w:rsid w:val="000E4D1D"/>
    <w:rsid w:val="00117BCC"/>
    <w:rsid w:val="0015074B"/>
    <w:rsid w:val="00156C7D"/>
    <w:rsid w:val="001B0354"/>
    <w:rsid w:val="001D7570"/>
    <w:rsid w:val="0029639D"/>
    <w:rsid w:val="002A0B76"/>
    <w:rsid w:val="002D67B6"/>
    <w:rsid w:val="0030141F"/>
    <w:rsid w:val="00317F05"/>
    <w:rsid w:val="003265D4"/>
    <w:rsid w:val="00326F90"/>
    <w:rsid w:val="00335587"/>
    <w:rsid w:val="00382D4E"/>
    <w:rsid w:val="00391CE4"/>
    <w:rsid w:val="004365BC"/>
    <w:rsid w:val="00436D01"/>
    <w:rsid w:val="00453EA1"/>
    <w:rsid w:val="004641B4"/>
    <w:rsid w:val="004C45A7"/>
    <w:rsid w:val="004C5AD5"/>
    <w:rsid w:val="004C5E84"/>
    <w:rsid w:val="004D13F9"/>
    <w:rsid w:val="004D5502"/>
    <w:rsid w:val="004F0CB0"/>
    <w:rsid w:val="00500128"/>
    <w:rsid w:val="00503584"/>
    <w:rsid w:val="00505D10"/>
    <w:rsid w:val="005211C5"/>
    <w:rsid w:val="005332A0"/>
    <w:rsid w:val="00567397"/>
    <w:rsid w:val="005773DE"/>
    <w:rsid w:val="005802B1"/>
    <w:rsid w:val="00593D89"/>
    <w:rsid w:val="005B2286"/>
    <w:rsid w:val="005B64BC"/>
    <w:rsid w:val="005F0A00"/>
    <w:rsid w:val="0066135F"/>
    <w:rsid w:val="0066667A"/>
    <w:rsid w:val="006866B5"/>
    <w:rsid w:val="006A1E0D"/>
    <w:rsid w:val="006B5158"/>
    <w:rsid w:val="006D00FD"/>
    <w:rsid w:val="006D704B"/>
    <w:rsid w:val="006F24AF"/>
    <w:rsid w:val="0071431E"/>
    <w:rsid w:val="0072038F"/>
    <w:rsid w:val="00721154"/>
    <w:rsid w:val="00770A12"/>
    <w:rsid w:val="0077126C"/>
    <w:rsid w:val="00777322"/>
    <w:rsid w:val="007A66A0"/>
    <w:rsid w:val="008178C8"/>
    <w:rsid w:val="00823282"/>
    <w:rsid w:val="00823302"/>
    <w:rsid w:val="00892EF9"/>
    <w:rsid w:val="008A7BBE"/>
    <w:rsid w:val="008B5F32"/>
    <w:rsid w:val="008C03EF"/>
    <w:rsid w:val="008D0151"/>
    <w:rsid w:val="008E627A"/>
    <w:rsid w:val="0090522F"/>
    <w:rsid w:val="0091397C"/>
    <w:rsid w:val="00935B22"/>
    <w:rsid w:val="00957C62"/>
    <w:rsid w:val="009609E4"/>
    <w:rsid w:val="009B5493"/>
    <w:rsid w:val="009C1A18"/>
    <w:rsid w:val="009F273A"/>
    <w:rsid w:val="009F3EB0"/>
    <w:rsid w:val="00A058CB"/>
    <w:rsid w:val="00A24395"/>
    <w:rsid w:val="00A51E5F"/>
    <w:rsid w:val="00A62B86"/>
    <w:rsid w:val="00A82250"/>
    <w:rsid w:val="00A83385"/>
    <w:rsid w:val="00AA1D8D"/>
    <w:rsid w:val="00AC17D0"/>
    <w:rsid w:val="00AD0BCB"/>
    <w:rsid w:val="00AF0DE7"/>
    <w:rsid w:val="00B120EC"/>
    <w:rsid w:val="00B25B71"/>
    <w:rsid w:val="00B450E7"/>
    <w:rsid w:val="00B45152"/>
    <w:rsid w:val="00B47730"/>
    <w:rsid w:val="00B67BBC"/>
    <w:rsid w:val="00B812B3"/>
    <w:rsid w:val="00B96CA3"/>
    <w:rsid w:val="00BB5F79"/>
    <w:rsid w:val="00BB6660"/>
    <w:rsid w:val="00BC61A1"/>
    <w:rsid w:val="00BE2684"/>
    <w:rsid w:val="00C221F9"/>
    <w:rsid w:val="00C22912"/>
    <w:rsid w:val="00C51214"/>
    <w:rsid w:val="00C63C5F"/>
    <w:rsid w:val="00CA0711"/>
    <w:rsid w:val="00CB0664"/>
    <w:rsid w:val="00CF5FA4"/>
    <w:rsid w:val="00D12338"/>
    <w:rsid w:val="00D14948"/>
    <w:rsid w:val="00D31F12"/>
    <w:rsid w:val="00D710BC"/>
    <w:rsid w:val="00DA085D"/>
    <w:rsid w:val="00DB3A9D"/>
    <w:rsid w:val="00DC073E"/>
    <w:rsid w:val="00DC3DDE"/>
    <w:rsid w:val="00DC7397"/>
    <w:rsid w:val="00DF6736"/>
    <w:rsid w:val="00E0233D"/>
    <w:rsid w:val="00E07817"/>
    <w:rsid w:val="00E40478"/>
    <w:rsid w:val="00E56850"/>
    <w:rsid w:val="00E962B1"/>
    <w:rsid w:val="00EA3BBB"/>
    <w:rsid w:val="00EC0821"/>
    <w:rsid w:val="00EC5486"/>
    <w:rsid w:val="00EC6234"/>
    <w:rsid w:val="00EF7712"/>
    <w:rsid w:val="00F11F3A"/>
    <w:rsid w:val="00F147E4"/>
    <w:rsid w:val="00F279BA"/>
    <w:rsid w:val="00F73303"/>
    <w:rsid w:val="00F97BC0"/>
    <w:rsid w:val="00F97C46"/>
    <w:rsid w:val="00FC178B"/>
    <w:rsid w:val="00FC693F"/>
    <w:rsid w:val="03552A21"/>
    <w:rsid w:val="059F609B"/>
    <w:rsid w:val="0B5F09EE"/>
    <w:rsid w:val="0BF8B2AD"/>
    <w:rsid w:val="199BBD2A"/>
    <w:rsid w:val="1BF688DD"/>
    <w:rsid w:val="1ECFE6B0"/>
    <w:rsid w:val="212039FD"/>
    <w:rsid w:val="22020BE3"/>
    <w:rsid w:val="27D605BD"/>
    <w:rsid w:val="2D1B48F9"/>
    <w:rsid w:val="2E0F83E7"/>
    <w:rsid w:val="36D119D7"/>
    <w:rsid w:val="3CF9D202"/>
    <w:rsid w:val="3DA46AB2"/>
    <w:rsid w:val="3F18589B"/>
    <w:rsid w:val="412C6744"/>
    <w:rsid w:val="43EEA755"/>
    <w:rsid w:val="46BA85FC"/>
    <w:rsid w:val="4986DAEA"/>
    <w:rsid w:val="4D3275CD"/>
    <w:rsid w:val="4E649E26"/>
    <w:rsid w:val="5487101F"/>
    <w:rsid w:val="55601E00"/>
    <w:rsid w:val="55936D79"/>
    <w:rsid w:val="652F6C66"/>
    <w:rsid w:val="658D6200"/>
    <w:rsid w:val="6B1EC863"/>
    <w:rsid w:val="6F8FF200"/>
    <w:rsid w:val="75943B7F"/>
    <w:rsid w:val="7C3849E7"/>
    <w:rsid w:val="7E19C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62061"/>
  <w14:defaultImageDpi w14:val="300"/>
  <w15:docId w15:val="{CA96DF3B-1D49-402A-93B9-6320B2951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E0F83E7"/>
    <w:rPr>
      <w:lang w:val="nl-NL"/>
    </w:rPr>
  </w:style>
  <w:style w:type="paragraph" w:styleId="Kop1">
    <w:name w:val="heading 1"/>
    <w:basedOn w:val="Standaard"/>
    <w:next w:val="Standaard"/>
    <w:uiPriority w:val="9"/>
    <w:qFormat/>
    <w:rsid w:val="2E0F83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uiPriority w:val="9"/>
    <w:unhideWhenUsed/>
    <w:qFormat/>
    <w:rsid w:val="2E0F8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uiPriority w:val="9"/>
    <w:unhideWhenUsed/>
    <w:qFormat/>
    <w:rsid w:val="2E0F8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uiPriority w:val="9"/>
    <w:semiHidden/>
    <w:unhideWhenUsed/>
    <w:qFormat/>
    <w:rsid w:val="2E0F83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uiPriority w:val="9"/>
    <w:semiHidden/>
    <w:unhideWhenUsed/>
    <w:qFormat/>
    <w:rsid w:val="2E0F83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/>
    </w:rPr>
  </w:style>
  <w:style w:type="paragraph" w:styleId="Kop6">
    <w:name w:val="heading 6"/>
    <w:basedOn w:val="Standaard"/>
    <w:next w:val="Standaard"/>
    <w:uiPriority w:val="9"/>
    <w:semiHidden/>
    <w:unhideWhenUsed/>
    <w:qFormat/>
    <w:rsid w:val="2E0F83E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Kop7">
    <w:name w:val="heading 7"/>
    <w:basedOn w:val="Standaard"/>
    <w:next w:val="Standaard"/>
    <w:uiPriority w:val="9"/>
    <w:semiHidden/>
    <w:unhideWhenUsed/>
    <w:qFormat/>
    <w:rsid w:val="2E0F83E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uiPriority w:val="9"/>
    <w:semiHidden/>
    <w:unhideWhenUsed/>
    <w:qFormat/>
    <w:rsid w:val="2E0F83E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uiPriority w:val="9"/>
    <w:semiHidden/>
    <w:unhideWhenUsed/>
    <w:qFormat/>
    <w:rsid w:val="2E0F83E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1"/>
    <w:uiPriority w:val="10"/>
    <w:qFormat/>
    <w:rsid w:val="001B03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1">
    <w:name w:val="Titel Char1"/>
    <w:basedOn w:val="Standaardalinea-lettertype"/>
    <w:link w:val="Titel"/>
    <w:uiPriority w:val="10"/>
    <w:rsid w:val="001B0354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2E0F83E7"/>
    <w:pPr>
      <w:ind w:left="720"/>
      <w:contextualSpacing/>
    </w:pPr>
  </w:style>
  <w:style w:type="paragraph" w:styleId="Lijst">
    <w:name w:val="List"/>
    <w:basedOn w:val="Standaard"/>
    <w:uiPriority w:val="99"/>
    <w:unhideWhenUsed/>
    <w:rsid w:val="2E0F83E7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2E0F83E7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2E0F83E7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2E0F83E7"/>
    <w:pPr>
      <w:numPr>
        <w:numId w:val="4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2E0F83E7"/>
    <w:pPr>
      <w:numPr>
        <w:numId w:val="3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2E0F83E7"/>
    <w:pPr>
      <w:numPr>
        <w:numId w:val="6"/>
      </w:numPr>
      <w:contextualSpacing/>
    </w:pPr>
  </w:style>
  <w:style w:type="paragraph" w:styleId="Lijstnummering">
    <w:name w:val="List Number"/>
    <w:basedOn w:val="Standaard"/>
    <w:uiPriority w:val="99"/>
    <w:unhideWhenUsed/>
    <w:rsid w:val="2E0F83E7"/>
    <w:pPr>
      <w:numPr>
        <w:numId w:val="2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2E0F83E7"/>
    <w:pPr>
      <w:numPr>
        <w:numId w:val="1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2E0F83E7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2E0F83E7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2E0F83E7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2E0F83E7"/>
    <w:pPr>
      <w:spacing w:after="120"/>
      <w:ind w:left="1080"/>
      <w:contextualSpacing/>
    </w:pPr>
  </w:style>
  <w:style w:type="paragraph" w:styleId="Bijschrift">
    <w:name w:val="caption"/>
    <w:basedOn w:val="Standaard"/>
    <w:next w:val="Standaard"/>
    <w:uiPriority w:val="35"/>
    <w:semiHidden/>
    <w:unhideWhenUsed/>
    <w:qFormat/>
    <w:rsid w:val="2E0F83E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KoptekstChar">
    <w:name w:val="Koptekst Char"/>
    <w:basedOn w:val="Standaardalinea-lettertype"/>
    <w:uiPriority w:val="99"/>
    <w:rsid w:val="00503584"/>
  </w:style>
  <w:style w:type="character" w:customStyle="1" w:styleId="VoettekstChar">
    <w:name w:val="Voettekst Char"/>
    <w:basedOn w:val="Standaardalinea-lettertype"/>
    <w:uiPriority w:val="99"/>
    <w:rsid w:val="00503584"/>
  </w:style>
  <w:style w:type="character" w:customStyle="1" w:styleId="Kop1Char">
    <w:name w:val="Kop 1 Char"/>
    <w:basedOn w:val="Standaardalinea-lettertype"/>
    <w:uiPriority w:val="9"/>
    <w:rsid w:val="005035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uiPriority w:val="9"/>
    <w:rsid w:val="005035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uiPriority w:val="9"/>
    <w:rsid w:val="005035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elChar">
    <w:name w:val="Titel Char"/>
    <w:basedOn w:val="Standaardalinea-lettertype"/>
    <w:uiPriority w:val="10"/>
    <w:rsid w:val="005035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OndertitelChar">
    <w:name w:val="Ondertitel Char"/>
    <w:basedOn w:val="Standaardalinea-lettertype"/>
    <w:uiPriority w:val="11"/>
    <w:rsid w:val="00503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lattetekstChar">
    <w:name w:val="Platte tekst Char"/>
    <w:basedOn w:val="Standaardalinea-lettertype"/>
    <w:uiPriority w:val="99"/>
    <w:rsid w:val="00503584"/>
  </w:style>
  <w:style w:type="character" w:customStyle="1" w:styleId="Plattetekst2Char">
    <w:name w:val="Platte tekst 2 Char"/>
    <w:basedOn w:val="Standaardalinea-lettertype"/>
    <w:uiPriority w:val="99"/>
    <w:rsid w:val="00503584"/>
  </w:style>
  <w:style w:type="character" w:customStyle="1" w:styleId="Plattetekst3Char">
    <w:name w:val="Platte tekst 3 Char"/>
    <w:basedOn w:val="Standaardalinea-lettertype"/>
    <w:uiPriority w:val="99"/>
    <w:rsid w:val="00503584"/>
    <w:rPr>
      <w:sz w:val="16"/>
      <w:szCs w:val="16"/>
    </w:rPr>
  </w:style>
  <w:style w:type="character" w:customStyle="1" w:styleId="MacrotekstChar">
    <w:name w:val="Macrotekst Char"/>
    <w:basedOn w:val="Standaardalinea-lettertype"/>
    <w:uiPriority w:val="99"/>
    <w:rsid w:val="00503584"/>
    <w:rPr>
      <w:rFonts w:ascii="Courier" w:hAnsi="Courier"/>
      <w:sz w:val="20"/>
      <w:szCs w:val="20"/>
    </w:rPr>
  </w:style>
  <w:style w:type="character" w:customStyle="1" w:styleId="CitaatChar">
    <w:name w:val="Citaat Char"/>
    <w:basedOn w:val="Standaardalinea-lettertype"/>
    <w:uiPriority w:val="29"/>
    <w:rsid w:val="00503584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uiPriority w:val="9"/>
    <w:semiHidden/>
    <w:rsid w:val="005035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uiPriority w:val="9"/>
    <w:semiHidden/>
    <w:rsid w:val="0050358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uiPriority w:val="9"/>
    <w:semiHidden/>
    <w:rsid w:val="0050358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uiPriority w:val="9"/>
    <w:semiHidden/>
    <w:rsid w:val="005035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uiPriority w:val="9"/>
    <w:semiHidden/>
    <w:rsid w:val="0050358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uiPriority w:val="9"/>
    <w:semiHidden/>
    <w:rsid w:val="005035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DuidelijkcitaatChar">
    <w:name w:val="Duidelijk citaat Char"/>
    <w:basedOn w:val="Standaardalinea-lettertype"/>
    <w:uiPriority w:val="30"/>
    <w:rsid w:val="00503584"/>
    <w:rPr>
      <w:b/>
      <w:bCs/>
      <w:i/>
      <w:iCs/>
      <w:color w:val="4F81BD" w:themeColor="accent1"/>
    </w:rPr>
  </w:style>
  <w:style w:type="paragraph" w:styleId="Koptekst">
    <w:name w:val="header"/>
    <w:basedOn w:val="Standaard"/>
    <w:link w:val="KoptekstChar1"/>
    <w:uiPriority w:val="99"/>
    <w:unhideWhenUsed/>
    <w:rsid w:val="00666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1">
    <w:name w:val="Koptekst Char1"/>
    <w:basedOn w:val="Standaardalinea-lettertype"/>
    <w:link w:val="Koptekst"/>
    <w:uiPriority w:val="99"/>
    <w:rsid w:val="0066667A"/>
    <w:rPr>
      <w:lang w:val="nl-NL"/>
    </w:rPr>
  </w:style>
  <w:style w:type="paragraph" w:styleId="Voettekst">
    <w:name w:val="footer"/>
    <w:basedOn w:val="Standaard"/>
    <w:link w:val="VoettekstChar1"/>
    <w:uiPriority w:val="99"/>
    <w:unhideWhenUsed/>
    <w:rsid w:val="00666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1">
    <w:name w:val="Voettekst Char1"/>
    <w:basedOn w:val="Standaardalinea-lettertype"/>
    <w:link w:val="Voettekst"/>
    <w:uiPriority w:val="99"/>
    <w:rsid w:val="0066667A"/>
    <w:rPr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8D5763FCC56840ACCAC17C2ED6F774" ma:contentTypeVersion="18" ma:contentTypeDescription="Een nieuw document maken." ma:contentTypeScope="" ma:versionID="26d0fc1dcecb5ce4dfc35d1b1a6e6fd2">
  <xsd:schema xmlns:xsd="http://www.w3.org/2001/XMLSchema" xmlns:xs="http://www.w3.org/2001/XMLSchema" xmlns:p="http://schemas.microsoft.com/office/2006/metadata/properties" xmlns:ns1="http://schemas.microsoft.com/sharepoint/v3" xmlns:ns2="7050e850-b893-42bc-a84b-1a8187e7a6ec" xmlns:ns3="13fd4cbc-d052-4020-9c47-a149a1067238" targetNamespace="http://schemas.microsoft.com/office/2006/metadata/properties" ma:root="true" ma:fieldsID="1d218d5b51b463658583265a4ee302bf" ns1:_="" ns2:_="" ns3:_="">
    <xsd:import namespace="http://schemas.microsoft.com/sharepoint/v3"/>
    <xsd:import namespace="7050e850-b893-42bc-a84b-1a8187e7a6ec"/>
    <xsd:import namespace="13fd4cbc-d052-4020-9c47-a149a1067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Aanvragerenvak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0e850-b893-42bc-a84b-1a8187e7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468f6fc-328c-45e5-860a-1be9539581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nvragerenvakteam" ma:index="25" nillable="true" ma:displayName="Aanvrager en vakteam" ma:format="Dropdown" ma:list="UserInfo" ma:SharePointGroup="0" ma:internalName="Aanvragerenvakteam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d4cbc-d052-4020-9c47-a149a1067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60f4dbe-d4da-483e-a5b1-8f745fec96aa}" ma:internalName="TaxCatchAll" ma:showField="CatchAllData" ma:web="13fd4cbc-d052-4020-9c47-a149a10672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13fd4cbc-d052-4020-9c47-a149a1067238" xsi:nil="true"/>
    <lcf76f155ced4ddcb4097134ff3c332f xmlns="7050e850-b893-42bc-a84b-1a8187e7a6ec">
      <Terms xmlns="http://schemas.microsoft.com/office/infopath/2007/PartnerControls"/>
    </lcf76f155ced4ddcb4097134ff3c332f>
    <_ip_UnifiedCompliancePolicyProperties xmlns="http://schemas.microsoft.com/sharepoint/v3" xsi:nil="true"/>
    <Aanvragerenvakteam xmlns="7050e850-b893-42bc-a84b-1a8187e7a6ec">
      <UserInfo>
        <DisplayName/>
        <AccountId xsi:nil="true"/>
        <AccountType/>
      </UserInfo>
    </Aanvragerenvakteam>
  </documentManagement>
</p:properties>
</file>

<file path=customXml/itemProps1.xml><?xml version="1.0" encoding="utf-8"?>
<ds:datastoreItem xmlns:ds="http://schemas.openxmlformats.org/officeDocument/2006/customXml" ds:itemID="{30075B43-0D04-4838-A44E-A0CA8212E9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B110E-D56A-4ADA-99FB-D7FD786EE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50e850-b893-42bc-a84b-1a8187e7a6ec"/>
    <ds:schemaRef ds:uri="13fd4cbc-d052-4020-9c47-a149a1067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08595B-D445-4171-BDF9-7D9F24A17C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fd4cbc-d052-4020-9c47-a149a1067238"/>
    <ds:schemaRef ds:uri="7050e850-b893-42bc-a84b-1a8187e7a6ec"/>
  </ds:schemaRefs>
</ds:datastoreItem>
</file>

<file path=docMetadata/LabelInfo.xml><?xml version="1.0" encoding="utf-8"?>
<clbl:labelList xmlns:clbl="http://schemas.microsoft.com/office/2020/mipLabelMetadata">
  <clbl:label id="{7da54e45-614a-4da3-a0b0-07a43ffcd1d9}" enabled="1" method="Privileged" siteId="{b5360897-0612-4d84-b955-26b993b7f48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Blom | Molenlanden</dc:creator>
  <cp:keywords/>
  <dc:description>generated by python-docx</dc:description>
  <cp:lastModifiedBy>Caroline Blom | Molenlanden</cp:lastModifiedBy>
  <cp:revision>6</cp:revision>
  <dcterms:created xsi:type="dcterms:W3CDTF">2026-06-23T13:50:00Z</dcterms:created>
  <dcterms:modified xsi:type="dcterms:W3CDTF">2026-06-23T13:52:00Z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0x0101006A8D5763FCC56840ACCAC17C2ED6F774</vt:lpwstr>
  </property>
  <property fmtid="{D5CDD505-2E9C-101B-9397-08002B2CF9AE}" pid="3" name="MediaServiceImageTags">
    <vt:lpwstr/>
  </property>
</Properties>
</file>